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Customer Journey · Gap Analysis</w:t>
      </w:r>
    </w:p>
    <w:p>
      <w:r>
        <w:rPr>
          <w:rFonts w:ascii="맑은 고딕" w:hAnsi="맑은 고딕" w:eastAsia="맑은 고딕"/>
          <w:b/>
          <w:i w:val="0"/>
          <w:color w:val="0B1F4D"/>
          <w:sz w:val="48"/>
        </w:rPr>
        <w:t>고객 사용 여정 미흡 점검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· 인지 → 평가 → 계약 → 온보딩 → 일상 사용 → 가치 실현 → 지원 → 갱신 → 이탈 (9 단계)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왜 이 문서가 필요한가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지금까지의 모든 자료는 ‘우리 관점(전략·아키텍처·운영)’에서 정리됐습니다. 본 문서는 시점을 뒤집어, 고객이 우리를 처음 만나서 마지막에 떠날 때까지의 9 단계 흐름에서 ‘고객이 마주치게 될 빈 곳’을 식별합니다. 출범 자료가 아무리 정합적이어도, 고객이 첫 30분에 막히면 모두 무용합니다.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9 단계 한눈 보기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현재 상태</w:t>
            </w:r>
          </w:p>
        </w:tc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Severity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인지 (Awareness)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홈페이지·콘텐츠·후기 모두 0건. 검색하면 우리가 안 나옴.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J2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평가 (Evaluation)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무료 체험·데모·스크린샷·보안 백서 0건. 검토 자체 불가.</w:t>
            </w:r>
          </w:p>
        </w:tc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J3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계약 (Contract)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약관·결제·인보이스 0건. 구매팀 통과 어려움.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J4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온보딩 (Onboarding)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Welcome 화면·튜토리얼·첫 산출물 시나리오 0건.</w:t>
            </w:r>
          </w:p>
        </w:tc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J5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일상 사용 (Daily Use)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Help Center·가이드·에러 메시지·단축키 0건.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J6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가치 실현 (Value)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사용 대시보드·월간 리포트·만족 신호 0건.</w:t>
            </w:r>
          </w:p>
        </w:tc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J7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지원 (Support)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CS 채널·Status Page·KB·티켓 0건.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0"/>
              </w:rPr>
              <w:t>Critical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J8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갱신·확장 (Renewal)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갱신 알림·사용량 알림·업셀 시나리오 0건.</w:t>
            </w:r>
          </w:p>
        </w:tc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B7F4D"/>
                <w:sz w:val="20"/>
              </w:rPr>
              <w:t>Minor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J9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이탈 (Offboarding)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해지 절차·데이터 익스포트·파기 증명 0건.</w:t>
            </w:r>
          </w:p>
        </w:tc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0"/>
              </w:rPr>
              <w:t>Major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전체 진단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9 단계 중 Critical 4건 (인지·평가·온보딩·지원), Major 4건 (계약·일상·가치·이탈), Minor 1건 (갱신). 고객이 우리를 발견하고(J1) → 평가하고(J2) → 사용 시작하고(J4) → 막혔을 때 도움받는(J7) — 이 4개 핵심 접점이 모두 비어 있습니다.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J1 인지 (Awareness)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고객이 우리를 어떻게 알게 되는가? 지금은 ‘CEO가 직접 미팅을 잡지 않으면 만날 수 없는’ 회사입니다.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회사 홈페이지 (랜딩 페이지 1장 + 회사 소개 + 연락처)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제품 한 페이지 소개 (현재 IR 덱·세일즈시트는 영업 미팅용)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검색 가능성 (구글에 ‘기업 AI 운영 빌더’ 검색 시 우리 안 나옴)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후기·로고 월·케이스 스터디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창업자/CEO의 신뢰 자산 (LinkedIn 프로필·블로그·미디어 노출)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콘텐츠 자산 (블로그 0편, 뉴스레터 0회, 세미나 0회)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D-21 까지 1페이지 홈페이지 + 회사 소개 + 약관 URL 공개 (J3 보안 설문 1번 줄 통과 위함).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Pilot 1호 시작과 동시에 콘텐츠 1편/주 가동 (창업 배경·기술 결정 노트·고객 인사이트).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케이스 스터디 1편을 Pilot W4 산출물로 계약서에 명시 (콘텐츠화 동의 조항).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J2 평가 (Evaluation)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고객이 우리를 검토할 때 ‘직접 만져볼 수 있는 것’이 0개입니다. 영업 미팅 없이는 평가 불가.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무료 체험판·Self-serve 데모 0 (지금 흐름은 ‘영업 → 미팅 → 데모’만 가능)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동작 화면 스크린샷 0장 (홈페이지·세일즈시트에 들어갈 시각 자료)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비교표 (경쟁사·DIY 대비 장단점)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보안 백서(Security White Paper) 0건 — 보안팀이 첫 5분에 요청함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ROI 계산기 (고객이 직접 시간·인건비 입력하고 결과 보는 도구)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FAQ 0건 (가격·도입 기간·기술 스택·데이터 처리)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녹화 데모 영상 1편(5분) — 영업 없이 메일로 보낼 수 있는 자산.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보안 백서 1장 (B 패키지 PII·감사 로그·DPA 요약).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ROI 계산기 (구글 시트 또는 1페이지 웹) — 고객이 자가 계산.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4. J3 계약 (Contract)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계약서·DPA·SLA는 만들었지만, 고객이 ‘구매 결재 → 결제 → 인보이스 → 회계 처리’를 끝내는 흐름이 없습니다.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전자 서명 도구 (DocuSign·Modusign 등) 미선정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결제 방법 (계좌이체·세금계산서 발행) 흐름 미정의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인보이스 양식 0건 (VAT 처리 포함)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기업 구매 프로세스 대응 자료 0건 (품의서 첨부용 회사 정보·신용도 자료)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비밀유지 NDA 단독 템플릿 0건 (계약 전 검토 단계용)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DocuSign 또는 Modusign 계정 1개 + 표준 봉투 (Pilot 계약서·DPA·SLA 묶음).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인보이스 양식 1종 + 전자세금계산서 발행 흐름 (홈택스 연동).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단독 NDA 1매 (검토 단계 고객용, 본 계약과 별개).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5. J4 온보딩 (Onboarding) — 가장 큰 빈 곳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왜 가장 위험한가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Pilot 4주 중 W1 첫 24시간이 ‘이 서비스가 작동하나’ 의 첫인상을 결정합니다. 여기서 막히면 W2~W4 가설 측정이 모두 의미 없어집니다. 그런데 지금 온보딩 흐름이 0개입니다.</w:t>
            </w:r>
          </w:p>
        </w:tc>
      </w:tr>
    </w:tbl>
    <w:p/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로그인 환영 화면 (Welcome Screen) — 무엇을 가장 먼저 할지 안내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5단계 튜토리얼 (계정 → 데이터 업로드 → 첫 Skill 실행 → 결과 확인 → 다음 단계)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첫 산출물 시나리오 (First Win) — 예: ‘5분 만에 첫 보고서 생성’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업로드 가이드 (어떤 파일 형식·크기·민감도)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권한·역할 설정 UI (관리자·사용자·뷰어 구분)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SSO 자동 발급 흐름 (Google·Azure·Okta)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온보딩 알림 시퀀스 (D+0 환영 → D+2 데이터 안내 → D+5 첫 결과 점검)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PM에게 보내는 ‘오늘의 액션’ 일일 메일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 (D-14 까지 필수)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5단계 온보딩 흐름 1장 (피그마 또는 종이) — 화면 단계별 정의.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First Win 시나리오 1개 — Pilot 첫날 30분 안에 첫 산출물 출력.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D+0/D+2/D+5/D+7 자동 알림 시퀀스 (이메일 4통).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4.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고객사 데이터 준비 가이드 1장 (D-7에 사전 송부).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5.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30분 1:1 온보딩 콜 옵션 (Pilot W1 화·목 중 1회).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6. J5 일상 사용 (Daily Use)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Help Center / 사용자 가이드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동영상 튜토리얼 0편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검색 가능한 문서 0건 (Notion·GitBook·Intercom 등)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실시간 도움 (인앱 챗·툴팁·온스크린 가이드)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키보드 단축키·접근성(WCAG) 미정의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모바일 지원 정책 미정 (Pilot 단계는 데스크톱만? 응답 가능?)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알림 정책 미정 (얼마나 자주·어떤 채널로)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에러 메시지·복구 안내 미정의 (장애 시 사용자가 무엇을 할지)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Help Center MVP — Notion 또는 GitBook 1개, 10개 핵심 문서로 시작.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인앱 툴팁 5개 (가장 막히기 쉬운 화면).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에러 메시지 표준 (사용자가 다음에 할 행동 1줄 + 지원 채널 링크).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7. J6 가치 실현 (Value Realization)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고객이 ‘우리가 잘 쓰고 있구나’를 스스로 인지하지 못하면 갱신이 안 됩니다. 지금은 우리가 만든 주간 리포트 외에 고객이 직접 보는 가치 신호가 0개입니다.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고객용 사용 분석 대시보드 (이번 주 사용 횟수·절감 시간)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월간 가치 리포트 자동 발송 (PDF 1장: 절감 시간 X시간 + 마일스톤)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성공 마일스톤 알림 (예: ‘100건 처리 달성!’)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행동 기반 추천 (‘이 사용자에게 적합한 Skill’)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비교 벤치마크 (‘동일 업종 대비 +X%’) 0건 — 데이터 모이기 전 불가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월간 가치 리포트 PDF 1장 자동 생성 (Pilot W4 결과를 기반으로 양식 1차).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고객용 사용 대시보드 1화면 (이번 주 절감 시간 + Skill별 사용 횟수).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8. J7 지원 (Support) — Critical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엔터프라이즈가 가장 먼저 묻는 두 가지: ‘장애 시 어디에 연락하나’, ‘얼마나 빨리 답하나’. 둘 다 답이 비어 있습니다.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지원 채널 (이메일·인앱 챗·전화·티켓) 미선정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SLA 응답 채널 (1차 응답 1h 약속할 그 채널이 없음)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Status Page (장애 공지·점검 일정)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사고 통지 자동화 (DPA에 24h 약속했으나 트리거 도구 0)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Knowledge Base (자주 묻는 질문 자동 응답)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커뮤니티 (사용자 간 Q&amp;A)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만족 측정 (CSAT·NPS 자동 수집) 0건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단일 지원 메일 + Slack/카카오톡 채널 1개 (Pilot 한정).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Status Page 1개 (Atlassian Statuspage 또는 Notion 공개 페이지).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사고 통지 워크플로 1개 (감지 → 24h 내 메일 발송).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9. J8 갱신·확장 (Renewal &amp; Expansion)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갱신 30일·14일·7일 전 자동 알림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사용량 알림 (월 한도 80% 도달 시)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업셀·크로스셀 시나리오 (다른 부서·도메인 팩 추가)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추가 사용자 셀프 추가 흐름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성장 단계별 플레이북 (1→3 부서, 3→10 부서) 0건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갱신 알림 자동화 1개 (D-30/D-14/D-7).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확장 시나리오 카드 5장 (다음 부서·다음 도메인·추가 사용자).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10. J9 이탈·해지 (Offboarding)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DPA 제5조에 ‘30일 내 데이터 반환·파기’를 약속했지만, 그 흐름이 도구로 0개 구현되어 있습니다.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해지 신청 절차 (어디서·어떻게·며칠 안에) 안내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익스포트 자동화 (‘내 데이터 다운로드’ 버튼)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데이터 파기 증명서(Certificate of Destruction) 양식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환불 정책·잔여 정산 가이드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이탈 사유 인터뷰(Exit Survey) 자동화 0건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권고 액션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이용약관에 해지 절차 1조항 추가.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파기 증명서 양식 1매 (DPA 제5조 이행 증거).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Exit Survey 5문항 (해지 시 자동 송부).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11. 우선순위 로드맵 (Pilot 출범 D-Day 기준)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2550"/>
        <w:gridCol w:w="2550"/>
        <w:gridCol w:w="2550"/>
        <w:gridCol w:w="2550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기간</w:t>
            </w:r>
          </w:p>
        </w:tc>
        <w:tc>
          <w:tcPr>
            <w:tcW w:type="dxa" w:w="198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해야 할 것</w:t>
            </w:r>
          </w:p>
        </w:tc>
        <w:tc>
          <w:tcPr>
            <w:tcW w:type="dxa" w:w="170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Owner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D-21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J2·J7 부분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보안 백서 1장 + Status Page 1개 + 단일 지원 메일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보안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D-14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J4 핵심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온보딩 5단계 흐름 + First Win 시나리오 + 알림 시퀀스 4통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UX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D-10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J3 마감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DocuSign + 인보이스 양식 + NDA 단독 1매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법무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D-7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J1 최소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1페이지 홈페이지 + 회사 소개 + 약관 URL 3종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외주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D-3</w:t>
            </w:r>
          </w:p>
        </w:tc>
        <w:tc>
          <w:tcPr>
            <w:tcW w:type="dxa" w:w="1984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J5 시드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Help Center MVP 10건 + 인앱 툴팁 5개</w:t>
            </w:r>
          </w:p>
        </w:tc>
        <w:tc>
          <w:tcPr>
            <w:tcW w:type="dxa" w:w="1701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 + 기술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Pilot W4</w:t>
            </w:r>
          </w:p>
        </w:tc>
        <w:tc>
          <w:tcPr>
            <w:tcW w:type="dxa" w:w="1984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J6·J9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월간 가치 리포트 1장 + 파기 증명서 양식</w:t>
            </w:r>
          </w:p>
        </w:tc>
        <w:tc>
          <w:tcPr>
            <w:tcW w:type="dxa" w:w="1701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20"/>
              </w:rPr>
              <w:t>PM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한 줄 결론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‘설계’는 충분합니다. 부족한 건 ‘고객이 만질 수 있는 흐름’입니다. 위 11개 우선순위 항목을 D-Day 까지 닫으면 1호 Pilot 고객은 ‘잘 운영되는 서비스’를 만나게 됩니다. 닫지 않으면, 뒤에 만든 모든 자료(계약·보안·플레이북)가 무용해집니다.</w:t>
            </w:r>
          </w:p>
        </w:tc>
      </w:tr>
    </w:tbl>
    <w:p/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